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9565442" name="019fd1d6-ba89-7d90-9efc-1f25ae398f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529237" name="019fd1d6-ba89-7d90-9efc-1f25ae398f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3196629" name="019fd1d7-0ee0-796e-b965-9297c2c84c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221549" name="019fd1d7-0ee0-796e-b965-9297c2c84c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